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67FB6" w14:textId="6BCDB528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113E2A" w:rsidRPr="00113E2A">
        <w:t>6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14:paraId="49E67FB7" w14:textId="77777777" w:rsidR="00C40450" w:rsidRDefault="00C40450" w:rsidP="00C40450">
      <w:r>
        <w:t>Naam en adres van de onderneming:</w:t>
      </w:r>
    </w:p>
    <w:p w14:paraId="49E67FB8" w14:textId="77777777" w:rsidR="00C40450" w:rsidRDefault="00C40450" w:rsidP="00C40450"/>
    <w:p w14:paraId="49E67FB9" w14:textId="77777777" w:rsidR="00C40450" w:rsidRDefault="00C40450" w:rsidP="00C40450"/>
    <w:p w14:paraId="49E67FBA" w14:textId="77777777" w:rsidR="00C40450" w:rsidRDefault="00C40450" w:rsidP="00C40450">
      <w:r>
        <w:t>____________________________________________________________________________</w:t>
      </w:r>
    </w:p>
    <w:p w14:paraId="49E67FBB" w14:textId="77777777" w:rsidR="00C40450" w:rsidRDefault="00C40450" w:rsidP="00C40450"/>
    <w:p w14:paraId="49E67FBC" w14:textId="77777777" w:rsidR="00C40450" w:rsidRDefault="00C40450" w:rsidP="00C40450">
      <w:r>
        <w:t>Inschrijvingsnummer Kamer van Koophandel (inschrijvingsnummer van het</w:t>
      </w:r>
    </w:p>
    <w:p w14:paraId="49E67FBD" w14:textId="77777777" w:rsidR="00C40450" w:rsidRDefault="00C40450" w:rsidP="00C40450">
      <w:r>
        <w:t>handelsregister of een overeenkomstig register van het land van vestiging van de</w:t>
      </w:r>
    </w:p>
    <w:p w14:paraId="49E67FBE" w14:textId="77777777" w:rsidR="00C40450" w:rsidRDefault="00C40450" w:rsidP="00C40450">
      <w:r>
        <w:t>onderneming):</w:t>
      </w:r>
    </w:p>
    <w:p w14:paraId="49E67FBF" w14:textId="77777777" w:rsidR="00C40450" w:rsidRDefault="00C40450" w:rsidP="00C40450"/>
    <w:p w14:paraId="49E67FC0" w14:textId="77777777" w:rsidR="00C40450" w:rsidRDefault="00C40450" w:rsidP="00C40450"/>
    <w:p w14:paraId="49E67FC1" w14:textId="77777777" w:rsidR="00C40450" w:rsidRDefault="00C40450" w:rsidP="00C40450">
      <w:r>
        <w:t>____________________________________________________________________________</w:t>
      </w:r>
    </w:p>
    <w:p w14:paraId="49E67FC2" w14:textId="77777777" w:rsidR="00C40450" w:rsidRDefault="00C40450" w:rsidP="00C40450"/>
    <w:p w14:paraId="49E67FC3" w14:textId="77777777" w:rsidR="00C40450" w:rsidRDefault="00C40450" w:rsidP="00C40450"/>
    <w:p w14:paraId="49E67FC4" w14:textId="77777777" w:rsidR="00C40450" w:rsidRDefault="00C40450" w:rsidP="00C40450">
      <w:r>
        <w:t>Contactpersoon van de onderneming (naam, email, telefoon):</w:t>
      </w:r>
    </w:p>
    <w:p w14:paraId="49E67FC5" w14:textId="77777777" w:rsidR="00C40450" w:rsidRDefault="00C40450" w:rsidP="00C40450"/>
    <w:p w14:paraId="49E67FC6" w14:textId="77777777" w:rsidR="00C40450" w:rsidRDefault="00C40450" w:rsidP="00C40450"/>
    <w:p w14:paraId="49E67FC7" w14:textId="77777777" w:rsidR="00C40450" w:rsidRDefault="00C40450" w:rsidP="00C40450">
      <w:r>
        <w:t>____________________________________________________________________________</w:t>
      </w:r>
    </w:p>
    <w:p w14:paraId="49E67FC8" w14:textId="77777777" w:rsidR="00C40450" w:rsidRDefault="00C40450" w:rsidP="00C40450"/>
    <w:p w14:paraId="49E67FC9" w14:textId="77777777"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14:paraId="49E67FCA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14:paraId="49E67FCB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14:paraId="49E67FCC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14:paraId="49E67FCD" w14:textId="77777777"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14:paraId="49E67FCE" w14:textId="77777777" w:rsidR="00C40450" w:rsidRDefault="00C40450" w:rsidP="00C40450"/>
    <w:p w14:paraId="49E67FCF" w14:textId="77777777" w:rsidR="00C40450" w:rsidRDefault="00C40450" w:rsidP="00C40450">
      <w:r>
        <w:t>Na(a)m(en) vertegenwoordigingsbevoegde ondertekenaar(s):</w:t>
      </w:r>
    </w:p>
    <w:p w14:paraId="49E67FD0" w14:textId="77777777" w:rsidR="00C40450" w:rsidRDefault="00C40450" w:rsidP="00C40450"/>
    <w:p w14:paraId="49E67FD1" w14:textId="77777777" w:rsidR="00C40450" w:rsidRDefault="00C40450" w:rsidP="00C40450"/>
    <w:p w14:paraId="49E67FD2" w14:textId="77777777" w:rsidR="00C40450" w:rsidRDefault="00C40450" w:rsidP="00C40450">
      <w:r>
        <w:t>____________________________________________________________________________</w:t>
      </w:r>
    </w:p>
    <w:p w14:paraId="49E67FD3" w14:textId="77777777" w:rsidR="00C40450" w:rsidRDefault="00C40450" w:rsidP="00C40450"/>
    <w:p w14:paraId="49E67FD4" w14:textId="77777777" w:rsidR="00C40450" w:rsidRDefault="00C40450" w:rsidP="00C40450">
      <w:r>
        <w:t>Datum:</w:t>
      </w:r>
    </w:p>
    <w:p w14:paraId="49E67FD5" w14:textId="77777777" w:rsidR="00C40450" w:rsidRDefault="00C40450" w:rsidP="00C40450"/>
    <w:p w14:paraId="49E67FD6" w14:textId="77777777" w:rsidR="00C40450" w:rsidRDefault="00C40450" w:rsidP="00C40450">
      <w:r>
        <w:t>Handtekening(en):</w:t>
      </w:r>
    </w:p>
    <w:p w14:paraId="49E67FD7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85669790">
    <w:abstractNumId w:val="0"/>
  </w:num>
  <w:num w:numId="2" w16cid:durableId="1334990247">
    <w:abstractNumId w:val="4"/>
  </w:num>
  <w:num w:numId="3" w16cid:durableId="1339845177">
    <w:abstractNumId w:val="8"/>
  </w:num>
  <w:num w:numId="4" w16cid:durableId="1435782004">
    <w:abstractNumId w:val="7"/>
  </w:num>
  <w:num w:numId="5" w16cid:durableId="233325261">
    <w:abstractNumId w:val="0"/>
  </w:num>
  <w:num w:numId="6" w16cid:durableId="530655642">
    <w:abstractNumId w:val="3"/>
  </w:num>
  <w:num w:numId="7" w16cid:durableId="392044607">
    <w:abstractNumId w:val="6"/>
  </w:num>
  <w:num w:numId="8" w16cid:durableId="971985006">
    <w:abstractNumId w:val="5"/>
  </w:num>
  <w:num w:numId="9" w16cid:durableId="1263338482">
    <w:abstractNumId w:val="8"/>
  </w:num>
  <w:num w:numId="10" w16cid:durableId="86121034">
    <w:abstractNumId w:val="7"/>
  </w:num>
  <w:num w:numId="11" w16cid:durableId="122120935">
    <w:abstractNumId w:val="7"/>
  </w:num>
  <w:num w:numId="12" w16cid:durableId="443382558">
    <w:abstractNumId w:val="7"/>
  </w:num>
  <w:num w:numId="13" w16cid:durableId="240455712">
    <w:abstractNumId w:val="7"/>
  </w:num>
  <w:num w:numId="14" w16cid:durableId="2123259206">
    <w:abstractNumId w:val="7"/>
  </w:num>
  <w:num w:numId="15" w16cid:durableId="166018197">
    <w:abstractNumId w:val="7"/>
  </w:num>
  <w:num w:numId="16" w16cid:durableId="1638487022">
    <w:abstractNumId w:val="7"/>
  </w:num>
  <w:num w:numId="17" w16cid:durableId="1163163162">
    <w:abstractNumId w:val="7"/>
  </w:num>
  <w:num w:numId="18" w16cid:durableId="2004698889">
    <w:abstractNumId w:val="7"/>
  </w:num>
  <w:num w:numId="19" w16cid:durableId="459810268">
    <w:abstractNumId w:val="5"/>
  </w:num>
  <w:num w:numId="20" w16cid:durableId="2111201204">
    <w:abstractNumId w:val="8"/>
  </w:num>
  <w:num w:numId="21" w16cid:durableId="2102796758">
    <w:abstractNumId w:val="0"/>
  </w:num>
  <w:num w:numId="22" w16cid:durableId="153690981">
    <w:abstractNumId w:val="3"/>
  </w:num>
  <w:num w:numId="23" w16cid:durableId="243295762">
    <w:abstractNumId w:val="6"/>
  </w:num>
  <w:num w:numId="24" w16cid:durableId="620039185">
    <w:abstractNumId w:val="0"/>
  </w:num>
  <w:num w:numId="25" w16cid:durableId="1043557693">
    <w:abstractNumId w:val="0"/>
  </w:num>
  <w:num w:numId="26" w16cid:durableId="1835143427">
    <w:abstractNumId w:val="0"/>
  </w:num>
  <w:num w:numId="27" w16cid:durableId="82077937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630846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B46D8"/>
    <w:rsid w:val="00113E2A"/>
    <w:rsid w:val="00177A29"/>
    <w:rsid w:val="002115FB"/>
    <w:rsid w:val="00240F2C"/>
    <w:rsid w:val="002B5524"/>
    <w:rsid w:val="00370457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20EA3"/>
    <w:rsid w:val="00C40450"/>
    <w:rsid w:val="00D104CB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E67FB6"/>
  <w15:docId w15:val="{DCE614DC-D3CF-4AE1-9003-5BC547C79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ustomXml" Target="../customXml/item5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1ceeed-c77b-4a37-aea6-85893f5a9fb4" xsi:nil="true"/>
    <_dlc_DocId xmlns="bef4104f-fb2e-4504-9317-91fcce1a9073">AMSSW-153709425-257467</_dlc_DocId>
    <_dlc_DocIdUrl xmlns="bef4104f-fb2e-4504-9317-91fcce1a9073">
      <Url>https://hoofdstad.sharepoint.com/sites/SW-RE-IB-IAABTCBT/_layouts/15/DocIdRedir.aspx?ID=AMSSW-153709425-257467</Url>
      <Description>AMSSW-153709425-257467</Description>
    </_dlc_DocIdUrl>
    <_dlc_DocIdPersistId xmlns="bef4104f-fb2e-4504-9317-91fcce1a9073">false</_dlc_DocIdPersistId>
    <TaxKeywordTaxHTField xmlns="451ceeed-c77b-4a37-aea6-85893f5a9fb4">
      <Terms xmlns="http://schemas.microsoft.com/office/infopath/2007/PartnerControls"/>
    </TaxKeywordTaxHTField>
    <Documentstatus xmlns="451ceeed-c77b-4a37-aea6-85893f5a9fb4">Concept</Documentstatus>
    <Publiceren_x0020_intern xmlns="cdbe2661-d840-4850-8710-6d272de092d7">Nader te bepalen</Publiceren_x0020_inter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tandaarddocument" ma:contentTypeID="0x0101006EE0887428AA3340B2884DF1130CF73B0040FF500A7659CD4DBE29406D7FB4ABD4" ma:contentTypeVersion="31" ma:contentTypeDescription="Aan dit standaarddocument kleven alle metagegevens die mogelijk van belang zijn op documentniveau, bijvoorbeeld om bepaalde processen uit te kunnen voeren." ma:contentTypeScope="" ma:versionID="342178918b06e2161a18a0d17c370eb9">
  <xsd:schema xmlns:xsd="http://www.w3.org/2001/XMLSchema" xmlns:xs="http://www.w3.org/2001/XMLSchema" xmlns:p="http://schemas.microsoft.com/office/2006/metadata/properties" xmlns:ns2="451ceeed-c77b-4a37-aea6-85893f5a9fb4" xmlns:ns3="cdbe2661-d840-4850-8710-6d272de092d7" xmlns:ns4="bef4104f-fb2e-4504-9317-91fcce1a9073" targetNamespace="http://schemas.microsoft.com/office/2006/metadata/properties" ma:root="true" ma:fieldsID="50ec7ef6115b310ed74796a09ea02454" ns2:_="" ns3:_="" ns4:_="">
    <xsd:import namespace="451ceeed-c77b-4a37-aea6-85893f5a9fb4"/>
    <xsd:import namespace="cdbe2661-d840-4850-8710-6d272de092d7"/>
    <xsd:import namespace="bef4104f-fb2e-4504-9317-91fcce1a9073"/>
    <xsd:element name="properties">
      <xsd:complexType>
        <xsd:sequence>
          <xsd:element name="documentManagement">
            <xsd:complexType>
              <xsd:all>
                <xsd:element ref="ns2:Documentstatus" minOccurs="0"/>
                <xsd:element ref="ns3:Publiceren_x0020_intern" minOccurs="0"/>
                <xsd:element ref="ns2:TaxKeywordTaxHTField" minOccurs="0"/>
                <xsd:element ref="ns2:TaxCatchAll" minOccurs="0"/>
                <xsd:element ref="ns2:TaxCatchAllLabel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Documentstatus" ma:index="2" nillable="true" ma:displayName="Documentstatus" ma:default="Concept" ma:format="Dropdown" ma:internalName="Documentstatus">
      <xsd:simpleType>
        <xsd:restriction base="dms:Choice">
          <xsd:enumeration value="Concept"/>
          <xsd:enumeration value="Definitief"/>
          <xsd:enumeration value="Vastgesteld door project"/>
          <xsd:enumeration value="Ambtelijk vastgesteld"/>
          <xsd:enumeration value="Bestuurlijk vastgesteld"/>
        </xsd:restriction>
      </xsd:simpleType>
    </xsd:element>
    <xsd:element name="TaxKeywordTaxHTField" ma:index="9" nillable="true" ma:taxonomy="true" ma:internalName="TaxKeywordTaxHTField" ma:taxonomyFieldName="TaxKeyword" ma:displayName="Trefwoorden" ma:fieldId="{23f27201-bee3-471e-b2e7-b64fd8b7ca38}" ma:taxonomyMulti="true" ma:sspId="3676cea4-3086-4dea-a929-70cf350c88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22e8a6a-70ae-45cc-947b-74362f18bb4e}" ma:internalName="TaxCatchAll" ma:showField="CatchAllData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222e8a6a-70ae-45cc-947b-74362f18bb4e}" ma:internalName="TaxCatchAllLabel" ma:readOnly="true" ma:showField="CatchAllDataLabel" ma:web="bef4104f-fb2e-4504-9317-91fcce1a9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be2661-d840-4850-8710-6d272de092d7" elementFormDefault="qualified">
    <xsd:import namespace="http://schemas.microsoft.com/office/2006/documentManagement/types"/>
    <xsd:import namespace="http://schemas.microsoft.com/office/infopath/2007/PartnerControls"/>
    <xsd:element name="Publiceren_x0020_intern" ma:index="3" nillable="true" ma:displayName="Publiceren_intern" ma:default="Nader te bepalen" ma:description="Veld dat aangeeft dat het bestand gepubliceerd kan worden in de KennisBasis." ma:format="Dropdown" ma:internalName="Publiceren_x0020_intern">
      <xsd:simpleType>
        <xsd:restriction base="dms:Choice">
          <xsd:enumeration value="Nader te bepalen"/>
          <xsd:enumeration value="Ja"/>
          <xsd:enumeration value="Nee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f4104f-fb2e-4504-9317-91fcce1a9073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676cea4-3086-4dea-a929-70cf350c881a" ContentTypeId="0x0101006EE0887428AA3340B2884DF1130CF73B" PreviousValue="false"/>
</file>

<file path=customXml/itemProps1.xml><?xml version="1.0" encoding="utf-8"?>
<ds:datastoreItem xmlns:ds="http://schemas.openxmlformats.org/officeDocument/2006/customXml" ds:itemID="{F5F47A10-5A85-46B5-8CCB-2D5EBA296A82}">
  <ds:schemaRefs>
    <ds:schemaRef ds:uri="http://schemas.microsoft.com/office/2006/metadata/properties"/>
    <ds:schemaRef ds:uri="http://schemas.microsoft.com/office/infopath/2007/PartnerControls"/>
    <ds:schemaRef ds:uri="451ceeed-c77b-4a37-aea6-85893f5a9fb4"/>
    <ds:schemaRef ds:uri="0d3dca09-cdda-46c7-824f-e34411e6f118"/>
    <ds:schemaRef ds:uri="b0358efb-0178-4ea7-bb43-0f0b81b8998a"/>
  </ds:schemaRefs>
</ds:datastoreItem>
</file>

<file path=customXml/itemProps2.xml><?xml version="1.0" encoding="utf-8"?>
<ds:datastoreItem xmlns:ds="http://schemas.openxmlformats.org/officeDocument/2006/customXml" ds:itemID="{860E1FC3-7B13-44EF-A8EB-A22305D4B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F3FA94-E789-4619-AD44-71C1532DEB1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EA38DA3-3544-4109-89E4-BA4FC3AE7526}"/>
</file>

<file path=customXml/itemProps5.xml><?xml version="1.0" encoding="utf-8"?>
<ds:datastoreItem xmlns:ds="http://schemas.openxmlformats.org/officeDocument/2006/customXml" ds:itemID="{C144A19A-0A7A-4667-9195-D45B0715B8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Santbrink, Tom</dc:creator>
  <cp:lastModifiedBy>Kramer, Thera de</cp:lastModifiedBy>
  <cp:revision>2</cp:revision>
  <cp:lastPrinted>2026-04-10T08:40:00Z</cp:lastPrinted>
  <dcterms:created xsi:type="dcterms:W3CDTF">2026-04-10T08:41:00Z</dcterms:created>
  <dcterms:modified xsi:type="dcterms:W3CDTF">2026-04-10T08:41:00Z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0x0101006EE0887428AA3340B2884DF1130CF73B0040FF500A7659CD4DBE29406D7FB4ABD4</vt:lpwstr>
  </property>
  <property fmtid="{D5CDD505-2E9C-101B-9397-08002B2CF9AE}" pid="3" name="_dlc_DocIdItemGuid">
    <vt:lpwstr>19472bd0-1309-474a-b26d-f813914116fd</vt:lpwstr>
  </property>
  <property fmtid="{D5CDD505-2E9C-101B-9397-08002B2CF9AE}" pid="4" name="MediaServiceImageTags">
    <vt:lpwstr/>
  </property>
  <property fmtid="{D5CDD505-2E9C-101B-9397-08002B2CF9AE}" pid="5" name="Hyperlink IBIS4P">
    <vt:lpwstr>, </vt:lpwstr>
  </property>
  <property fmtid="{D5CDD505-2E9C-101B-9397-08002B2CF9AE}" pid="6" name="Hyperlink SP">
    <vt:lpwstr>, </vt:lpwstr>
  </property>
  <property fmtid="{D5CDD505-2E9C-101B-9397-08002B2CF9AE}" pid="7" name="TaxKeyword">
    <vt:lpwstr/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Inrichting">
    <vt:lpwstr>5;#KennisBasis:Kennisnetwerk:Afdeling|f40fd2a1-254d-4f5d-a581-0b87e0d4a1cb</vt:lpwstr>
  </property>
  <property fmtid="{D5CDD505-2E9C-101B-9397-08002B2CF9AE}" pid="14" name="InformatieType">
    <vt:lpwstr/>
  </property>
  <property fmtid="{D5CDD505-2E9C-101B-9397-08002B2CF9AE}" pid="15" name="Projecttype">
    <vt:lpwstr/>
  </property>
  <property fmtid="{D5CDD505-2E9C-101B-9397-08002B2CF9AE}" pid="16" name="Kwaliteitsstatus">
    <vt:lpwstr>1;#Niet beoordeeld|a2f02964-ec86-4ced-8125-ad4b0dcb2ecf</vt:lpwstr>
  </property>
  <property fmtid="{D5CDD505-2E9C-101B-9397-08002B2CF9AE}" pid="17" name="xd_Signature">
    <vt:bool>false</vt:bool>
  </property>
  <property fmtid="{D5CDD505-2E9C-101B-9397-08002B2CF9AE}" pid="18" name="Doelgroep">
    <vt:lpwstr/>
  </property>
  <property fmtid="{D5CDD505-2E9C-101B-9397-08002B2CF9AE}" pid="19" name="Projectfase">
    <vt:lpwstr/>
  </property>
  <property fmtid="{D5CDD505-2E9C-101B-9397-08002B2CF9AE}" pid="20" name="Organisatieonderdeel">
    <vt:lpwstr>3;#Ingenieursbureau|9b904282-b3c0-464b-a9c1-c981b6016c99</vt:lpwstr>
  </property>
  <property fmtid="{D5CDD505-2E9C-101B-9397-08002B2CF9AE}" pid="21" name="KB Permalink">
    <vt:lpwstr>0</vt:lpwstr>
  </property>
  <property fmtid="{D5CDD505-2E9C-101B-9397-08002B2CF9AE}" pid="22" name="GerelateerdeOrganisatieonderdelen">
    <vt:lpwstr>3;#Ingenieursbureau|9b904282-b3c0-464b-a9c1-c981b6016c99</vt:lpwstr>
  </property>
  <property fmtid="{D5CDD505-2E9C-101B-9397-08002B2CF9AE}" pid="23" name="lcf76f155ced4ddcb4097134ff3c332f">
    <vt:lpwstr/>
  </property>
  <property fmtid="{D5CDD505-2E9C-101B-9397-08002B2CF9AE}" pid="24" name="ic6e37279ca6428ea043fdf2094f842d">
    <vt:lpwstr/>
  </property>
  <property fmtid="{D5CDD505-2E9C-101B-9397-08002B2CF9AE}" pid="25" name="KennisBasisProces">
    <vt:lpwstr/>
  </property>
  <property fmtid="{D5CDD505-2E9C-101B-9397-08002B2CF9AE}" pid="26" name="g6483b615fc746a3b3d4b3a5315e2a9d">
    <vt:lpwstr/>
  </property>
  <property fmtid="{D5CDD505-2E9C-101B-9397-08002B2CF9AE}" pid="27" name="TaxKeywordTaxHTField">
    <vt:lpwstr/>
  </property>
  <property fmtid="{D5CDD505-2E9C-101B-9397-08002B2CF9AE}" pid="28" name="ProcesUIE">
    <vt:lpwstr/>
  </property>
  <property fmtid="{D5CDD505-2E9C-101B-9397-08002B2CF9AE}" pid="29" name="o9843c32398347749b68fe87508cb4e2">
    <vt:lpwstr/>
  </property>
</Properties>
</file>